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Dachstock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Konstruktions-und Verkleidungsholz </w:t>
            </w:r>
          </w:p>
        </w:tc>
        <w:tc>
          <w:p>
            <w:pPr>
              <w:spacing w:before="0" w:after="0" w:line="240" w:lineRule="auto"/>
            </w:pPr>
            <w:r>
              <w:t>behandeltes Holz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60595585" name="019ff50e-73ed-70c4-9c13-b755363acf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0843342" name="019ff50e-73ed-70c4-9c13-b755363acf2a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  <w:p>
            <w:pPr>
              <w:spacing w:before="0" w:after="0" w:line="240" w:lineRule="auto"/>
            </w:pPr>
            <w:r>
              <w:t>Holzschutzmittel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Grund- und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37643170" name="019ff512-639f-7f16-b848-02bb23645f9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8327926" name="019ff512-639f-7f16-b848-02bb23645f96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Grund- und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46967139" name="019ff519-05a4-7527-9655-595a2a7ff43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9672135" name="019ff519-05a4-7527-9655-595a2a7ff431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Grund- und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33128565" name="019ff520-f36f-7865-b9e9-3b39377459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2931571" name="019ff520-f36f-7865-b9e9-3b393774592c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Grund- und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80427061" name="019ff52c-8d89-7363-a00c-e875c59be07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0340659" name="019ff52c-8d89-7363-a00c-e875c59be075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 und Treppenhaus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Grund- und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99295298" name="019ff552-f6ca-7d04-9c5d-9c1265c757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346082" name="019ff552-f6ca-7d04-9c5d-9c1265c75793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Grund- und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8347838" name="019ff515-e9cd-7a35-afe3-7c713ff01fe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8489956" name="019ff515-e9cd-7a35-afe3-7c713ff01fe1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Grund- und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3655464" name="019ff519-9533-7d37-ad2a-99bcfa3db4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5494307" name="019ff519-9533-7d37-ad2a-99bcfa3db44f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Grund- und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28227396" name="019ff521-7421-7c8b-b084-57989741cd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2488880" name="019ff521-7421-7c8b-b084-57989741cd4f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Grund- und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80749640" name="019ff524-c53a-7fe0-94eb-d02ddc8e4e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6122371" name="019ff524-c53a-7fe0-94eb-d02ddc8e4e43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Grund- und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80095227" name="019ff52a-f012-74d6-9b5c-59ceaaceeba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4473237" name="019ff52a-f012-74d6-9b5c-59ceaaceeba1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 und Treppenhaus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Grund- und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61004608" name="019ff551-663b-75c5-a4f9-762806be3e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1332533" name="019ff551-663b-75c5-a4f9-762806be3e0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Grund- und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9828232" name="019ff567-a4d7-7832-9851-f83d00e9e4d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1030392" name="019ff567-a4d7-7832-9851-f83d00e9e4d6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14556995" name="019ff516-c498-79ab-8a6b-44f061b4dd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0835234" name="019ff516-c498-79ab-8a6b-44f061b4dd68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68534960" name="019ff517-c5ce-7489-8045-249e6964903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330182" name="019ff517-c5ce-7489-8045-249e6964903b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72380242" name="019ff522-5bf8-7865-8b35-78d1e2f469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3120343" name="019ff522-5bf8-7865-8b35-78d1e2f469ba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Gang und Treppenhaus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Elektrokasten</w:t>
            </w:r>
          </w:p>
        </w:tc>
        <w:tc>
          <w:p>
            <w:pPr>
              <w:spacing w:before="0" w:after="0" w:line="240" w:lineRule="auto"/>
            </w:pPr>
            <w:r>
              <w:t>Faserzement / 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05274658" name="019ff554-9544-79a7-aa48-71337d804a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3139771" name="019ff554-9544-79a7-aa48-71337d804aae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gesamtes Kellergeschoss Einbau jünger als 1990, wird nicht tangiert.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sämtliche Bauteile im UG</w:t>
            </w:r>
          </w:p>
        </w:tc>
        <w:tc>
          <w:p>
            <w:pPr>
              <w:spacing w:before="0" w:after="0" w:line="240" w:lineRule="auto"/>
            </w:pPr>
            <w:r>
              <w:t>Einbau jünger 1990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68060185" name="019ff557-b6ff-7757-8e55-93f52035e3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6146525" name="019ff557-b6ff-7757-8e55-93f52035e380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Divers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Schindel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84905565" name="019ff567-157d-7d8f-852d-2214ca1f421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8753921" name="019ff567-157d-7d8f-852d-2214ca1f421f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Fenster </w:t>
            </w:r>
          </w:p>
          <w:p>
            <w:pPr>
              <w:spacing w:before="0" w:after="0" w:line="240" w:lineRule="auto"/>
            </w:pPr>
            <w:r>
              <w:t>alle Stockwerke</w:t>
            </w:r>
          </w:p>
        </w:tc>
        <w:tc>
          <w:p>
            <w:pPr>
              <w:spacing w:before="0" w:after="0" w:line="240" w:lineRule="auto"/>
            </w:pPr>
            <w:r>
              <w:t>Fenster</w:t>
            </w:r>
          </w:p>
        </w:tc>
        <w:tc>
          <w:p>
            <w:pPr>
              <w:spacing w:before="0" w:after="0" w:line="240" w:lineRule="auto"/>
            </w:pPr>
            <w:r>
              <w:t>Fenster- und Anschlagkitt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48675816" name="019ff568-81e0-70ec-b009-5f483cac65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4817190" name="019ff568-81e0-70ec-b009-5f483cac65ff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86132927" name="019ff51e-ebbf-77bc-bc0d-0addc1c012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0052976" name="019ff51e-ebbf-77bc-bc0d-0addc1c0128e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Wand und Sockel beprobt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45437516" name="019ff521-dec1-774c-8abe-028fda61a6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3061539" name="019ff521-dec1-774c-8abe-028fda61a6b4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Dusche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20730924" name="019ff565-1fa4-7410-9c6c-d88a7722e7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0236724" name="019ff565-1fa4-7410-9c6c-d88a7722e767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11809866" name="019ff520-4ebe-75fa-aad1-e9e9335c13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9964787" name="019ff520-4ebe-75fa-aad1-e9e9335c13f9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 Chilenrainweg 6, Schlatt bei Winterthur, Switzerland</w:t>
          </w:r>
        </w:p>
        <w:p>
          <w:pPr>
            <w:spacing w:before="0" w:after="0"/>
          </w:pPr>
          <w:r>
            <w:t>351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footer.xml" Type="http://schemas.openxmlformats.org/officeDocument/2006/relationships/footer" Id="rId2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